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5569636" name="d61367c0-f830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932696" name="d61367c0-f830-11f0-8d71-57ae7e28ae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92796918" name="e0a8e890-f830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461913" name="e0a8e890-f830-11f0-8d71-57ae7e28ae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Kellertreppe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35865500" name="7069f1d0-f832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616065" name="7069f1d0-f832-11f0-8d71-57ae7e28ae7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1153364" name="cd00eb3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928504" name="cd00eb30-f835-11f0-8d71-57ae7e28ae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Zimmer/Gang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7584893" name="2afbb3f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25574" name="2afbb3f0-f831-11f0-8d71-57ae7e28ae7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Kellertreppe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00168436" name="648e5c70-f832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426653" name="648e5c70-f832-11f0-8d71-57ae7e28ae7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Jünger als 1990</w:t>
            </w:r>
          </w:p>
        </w:tc>
        <w:tc>
          <w:p>
            <w:pPr>
              <w:spacing w:before="0" w:after="0" w:line="240" w:lineRule="auto"/>
            </w:pPr>
            <w:r>
              <w:t>sämtlicher Einbau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868187" name="d276275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438058" name="d2762750-f831-11f0-8d71-57ae7e28ae7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6599158" name="a83e0f8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618046" name="a83e0f80-f835-11f0-8d71-57ae7e28ae7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312567" name="ead5e9f0-f838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658262" name="ead5e9f0-f838-11f0-8d71-57ae7e28ae7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9515620" name="b5cdbd8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7884594" name="b5cdbd80-f835-11f0-8d71-57ae7e28ae7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5767489" name="bffa6a60-f835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673327" name="bffa6a60-f835-11f0-8d71-57ae7e28ae7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889608" name="fd842bc0-f838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5290004" name="fd842bc0-f838-11f0-8d71-57ae7e28ae7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4330814" name="a29aecf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9436976" name="a29aecf0-f836-11f0-8d71-57ae7e28ae7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9854680" name="f3abf26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781904" name="f3abf260-f836-11f0-8d71-57ae7e28ae70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